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64" w:lineRule="auto"/>
        <w:jc w:val="center"/>
      </w:pPr>
    </w:p>
    <w:p>
      <w:pPr>
        <w:spacing w:after="0" w:line="336" w:lineRule="auto"/>
      </w:pPr>
      <w:bookmarkStart w:id="0" w:name="_GoBack"/>
      <w:bookmarkEnd w:id="0"/>
    </w:p>
    <w:p>
      <w:pPr>
        <w:jc w:val="center"/>
      </w:pPr>
      <w:r>
        <w:rPr>
          <w:b/>
          <w:sz w:val="44"/>
        </w:rPr>
        <w:t>餐饮厨房安全操作手册</w:t>
      </w:r>
    </w:p>
    <w:p>
      <w:pPr>
        <w:spacing w:line="360" w:lineRule="auto"/>
        <w:ind w:firstLine="425"/>
      </w:pPr>
      <w:r>
        <w:rPr>
          <w:sz w:val="28"/>
        </w:rPr>
        <w:t>餐饮厨房是为顾客提供美食的地方，但同时也是一个充满各种潜在危险的工作区域。为了确保厨房工作人员的安全，保障食品的卫生与质量，提高工作效率，特制定本餐饮厨房安全操作手册。</w:t>
      </w:r>
    </w:p>
    <w:p>
      <w:pPr>
        <w:spacing w:line="360" w:lineRule="auto"/>
        <w:ind w:firstLine="425"/>
      </w:pPr>
      <w:r>
        <w:rPr>
          <w:sz w:val="28"/>
        </w:rPr>
        <w:t>一、厨房设备与工具的安全使用</w:t>
      </w:r>
    </w:p>
    <w:p>
      <w:pPr>
        <w:spacing w:line="360" w:lineRule="auto"/>
        <w:ind w:firstLine="425"/>
      </w:pPr>
      <w:r>
        <w:rPr>
          <w:sz w:val="28"/>
        </w:rPr>
        <w:t>1、 炉灶</w:t>
      </w:r>
    </w:p>
    <w:p>
      <w:pPr>
        <w:spacing w:line="360" w:lineRule="auto"/>
        <w:ind w:firstLine="425"/>
      </w:pPr>
      <w:r>
        <w:rPr>
          <w:sz w:val="28"/>
        </w:rPr>
        <w:t xml:space="preserve"> 使用炉灶前，应检查燃气管道或电源是否正常，有无泄漏或损坏。</w:t>
      </w:r>
    </w:p>
    <w:p>
      <w:pPr>
        <w:spacing w:line="360" w:lineRule="auto"/>
        <w:ind w:firstLine="425"/>
      </w:pPr>
      <w:r>
        <w:rPr>
          <w:sz w:val="28"/>
        </w:rPr>
        <w:t xml:space="preserve"> 点火时，应先点火后开气，避免燃气积聚引发爆炸。</w:t>
      </w:r>
    </w:p>
    <w:p>
      <w:pPr>
        <w:spacing w:line="360" w:lineRule="auto"/>
        <w:ind w:firstLine="425"/>
      </w:pPr>
      <w:r>
        <w:rPr>
          <w:sz w:val="28"/>
        </w:rPr>
        <w:t xml:space="preserve"> 调节火焰大小应适中，避免火焰过大烧到锅具手柄或溢出引发火灾。</w:t>
      </w:r>
    </w:p>
    <w:p>
      <w:pPr>
        <w:spacing w:line="360" w:lineRule="auto"/>
        <w:ind w:firstLine="425"/>
      </w:pPr>
      <w:r>
        <w:rPr>
          <w:sz w:val="28"/>
        </w:rPr>
        <w:t xml:space="preserve"> 工作结束后，务必关闭燃气阀门或电源。</w:t>
      </w:r>
    </w:p>
    <w:p>
      <w:pPr>
        <w:spacing w:line="360" w:lineRule="auto"/>
        <w:ind w:firstLine="425"/>
      </w:pPr>
      <w:r>
        <w:rPr>
          <w:sz w:val="28"/>
        </w:rPr>
        <w:t>2、 烤箱</w:t>
      </w:r>
    </w:p>
    <w:p>
      <w:pPr>
        <w:spacing w:line="360" w:lineRule="auto"/>
        <w:ind w:firstLine="425"/>
      </w:pPr>
      <w:r>
        <w:rPr>
          <w:sz w:val="28"/>
        </w:rPr>
        <w:t xml:space="preserve"> 预热烤箱时，人员应保持一定距离，防止高温烫伤。</w:t>
      </w:r>
    </w:p>
    <w:p>
      <w:pPr>
        <w:spacing w:line="360" w:lineRule="auto"/>
        <w:ind w:firstLine="425"/>
      </w:pPr>
      <w:r>
        <w:rPr>
          <w:sz w:val="28"/>
        </w:rPr>
        <w:t xml:space="preserve"> 放入和取出食物时，应使用专用手套，避免烫伤手臂。</w:t>
      </w:r>
    </w:p>
    <w:p>
      <w:pPr>
        <w:spacing w:line="360" w:lineRule="auto"/>
        <w:ind w:firstLine="425"/>
      </w:pPr>
      <w:r>
        <w:rPr>
          <w:sz w:val="28"/>
        </w:rPr>
        <w:t xml:space="preserve"> 定期清理烤箱内部，防止油污积累引发火灾。</w:t>
      </w:r>
    </w:p>
    <w:p>
      <w:pPr>
        <w:spacing w:line="360" w:lineRule="auto"/>
        <w:ind w:firstLine="425"/>
      </w:pPr>
      <w:r>
        <w:rPr>
          <w:sz w:val="28"/>
        </w:rPr>
        <w:t>3、 蒸锅</w:t>
      </w:r>
    </w:p>
    <w:p>
      <w:pPr>
        <w:spacing w:line="360" w:lineRule="auto"/>
        <w:ind w:firstLine="425"/>
      </w:pPr>
      <w:r>
        <w:rPr>
          <w:sz w:val="28"/>
        </w:rPr>
        <w:t xml:space="preserve"> 检查蒸锅的密封性，确保蒸汽不会泄漏伤人。</w:t>
      </w:r>
    </w:p>
    <w:p>
      <w:pPr>
        <w:spacing w:line="360" w:lineRule="auto"/>
        <w:ind w:firstLine="425"/>
      </w:pPr>
      <w:r>
        <w:rPr>
          <w:sz w:val="28"/>
        </w:rPr>
        <w:t xml:space="preserve"> 打开蒸锅锅盖时，应远离蒸汽出口，避免被蒸汽烫伤。</w:t>
      </w:r>
    </w:p>
    <w:p>
      <w:pPr>
        <w:spacing w:line="360" w:lineRule="auto"/>
        <w:ind w:firstLine="425"/>
      </w:pPr>
      <w:r>
        <w:rPr>
          <w:sz w:val="28"/>
        </w:rPr>
        <w:t>4、 刀具</w:t>
      </w:r>
    </w:p>
    <w:p>
      <w:pPr>
        <w:spacing w:line="360" w:lineRule="auto"/>
        <w:ind w:firstLine="425"/>
      </w:pPr>
      <w:r>
        <w:rPr>
          <w:sz w:val="28"/>
        </w:rPr>
        <w:t xml:space="preserve"> 选择锋利且质量好的刀具，使用时保持注意力集中。</w:t>
      </w:r>
    </w:p>
    <w:p>
      <w:pPr>
        <w:spacing w:line="360" w:lineRule="auto"/>
        <w:ind w:firstLine="425"/>
      </w:pPr>
      <w:r>
        <w:rPr>
          <w:sz w:val="28"/>
        </w:rPr>
        <w:t xml:space="preserve"> 切菜时，手指弯曲，用指关节抵住刀身，避免切伤手指。</w:t>
      </w:r>
    </w:p>
    <w:p>
      <w:pPr>
        <w:spacing w:line="360" w:lineRule="auto"/>
        <w:ind w:firstLine="425"/>
      </w:pPr>
      <w:r>
        <w:rPr>
          <w:sz w:val="28"/>
        </w:rPr>
        <w:t xml:space="preserve"> 刀具使用完毕后，应立即清洗干净并妥善存放，刀刃朝外，避免意外伤害。</w:t>
      </w:r>
    </w:p>
    <w:p>
      <w:pPr>
        <w:spacing w:line="360" w:lineRule="auto"/>
        <w:ind w:firstLine="425"/>
      </w:pPr>
      <w:r>
        <w:rPr>
          <w:sz w:val="28"/>
        </w:rPr>
        <w:t>5、 搅拌机、榨汁机等电动设备</w:t>
      </w:r>
    </w:p>
    <w:p>
      <w:pPr>
        <w:spacing w:line="360" w:lineRule="auto"/>
        <w:ind w:firstLine="425"/>
      </w:pPr>
      <w:r>
        <w:rPr>
          <w:sz w:val="28"/>
        </w:rPr>
        <w:t xml:space="preserve"> 使用前检查插头、电线是否完好，有无破损。</w:t>
      </w:r>
    </w:p>
    <w:p>
      <w:pPr>
        <w:spacing w:line="360" w:lineRule="auto"/>
        <w:ind w:firstLine="425"/>
      </w:pPr>
      <w:r>
        <w:rPr>
          <w:sz w:val="28"/>
        </w:rPr>
        <w:t xml:space="preserve"> 按照设备说明书正确操作，不得超负荷运行。</w:t>
      </w:r>
    </w:p>
    <w:p>
      <w:pPr>
        <w:spacing w:line="360" w:lineRule="auto"/>
        <w:ind w:firstLine="425"/>
      </w:pPr>
      <w:r>
        <w:rPr>
          <w:sz w:val="28"/>
        </w:rPr>
        <w:t xml:space="preserve"> 设备运行时，严禁将手伸入搅拌容器内。</w:t>
      </w:r>
    </w:p>
    <w:p>
      <w:pPr>
        <w:spacing w:line="360" w:lineRule="auto"/>
        <w:ind w:firstLine="425"/>
      </w:pPr>
      <w:r>
        <w:rPr>
          <w:sz w:val="28"/>
        </w:rPr>
        <w:t>二、食品安全与卫生</w:t>
      </w:r>
    </w:p>
    <w:p>
      <w:pPr>
        <w:spacing w:line="360" w:lineRule="auto"/>
        <w:ind w:firstLine="425"/>
      </w:pPr>
      <w:r>
        <w:rPr>
          <w:sz w:val="28"/>
        </w:rPr>
        <w:t>1、 食材采购</w:t>
      </w:r>
    </w:p>
    <w:p>
      <w:pPr>
        <w:spacing w:line="360" w:lineRule="auto"/>
        <w:ind w:firstLine="425"/>
      </w:pPr>
      <w:r>
        <w:rPr>
          <w:sz w:val="28"/>
        </w:rPr>
        <w:t xml:space="preserve"> 选择正规渠道采购新鲜、无变质的食材。</w:t>
      </w:r>
    </w:p>
    <w:p>
      <w:pPr>
        <w:spacing w:line="360" w:lineRule="auto"/>
        <w:ind w:firstLine="425"/>
      </w:pPr>
      <w:r>
        <w:rPr>
          <w:sz w:val="28"/>
        </w:rPr>
        <w:t xml:space="preserve"> 检查食材的包装、标签和保质期，拒绝接收不合格的食材。</w:t>
      </w:r>
    </w:p>
    <w:p>
      <w:pPr>
        <w:spacing w:line="360" w:lineRule="auto"/>
        <w:ind w:firstLine="425"/>
      </w:pPr>
      <w:r>
        <w:rPr>
          <w:sz w:val="28"/>
        </w:rPr>
        <w:t>2、 食材储存</w:t>
      </w:r>
    </w:p>
    <w:p>
      <w:pPr>
        <w:spacing w:line="360" w:lineRule="auto"/>
        <w:ind w:firstLine="425"/>
      </w:pPr>
      <w:r>
        <w:rPr>
          <w:sz w:val="28"/>
        </w:rPr>
        <w:t xml:space="preserve"> 生熟食材分开存放，避免交叉污染。</w:t>
      </w:r>
    </w:p>
    <w:p>
      <w:pPr>
        <w:spacing w:line="360" w:lineRule="auto"/>
        <w:ind w:firstLine="425"/>
      </w:pPr>
      <w:r>
        <w:rPr>
          <w:sz w:val="28"/>
        </w:rPr>
        <w:t xml:space="preserve"> 冷藏食品应在规定温度下保存，冷冻食品应保持冷冻状态。</w:t>
      </w:r>
    </w:p>
    <w:p>
      <w:pPr>
        <w:spacing w:line="360" w:lineRule="auto"/>
        <w:ind w:firstLine="425"/>
      </w:pPr>
      <w:r>
        <w:rPr>
          <w:sz w:val="28"/>
        </w:rPr>
        <w:t xml:space="preserve"> 定期检查库存食材，及时清理变质或过期的食品。</w:t>
      </w:r>
    </w:p>
    <w:p>
      <w:pPr>
        <w:spacing w:line="360" w:lineRule="auto"/>
        <w:ind w:firstLine="425"/>
      </w:pPr>
      <w:r>
        <w:rPr>
          <w:sz w:val="28"/>
        </w:rPr>
        <w:t>3、 食品加工</w:t>
      </w:r>
    </w:p>
    <w:p>
      <w:pPr>
        <w:spacing w:line="360" w:lineRule="auto"/>
        <w:ind w:firstLine="425"/>
      </w:pPr>
      <w:r>
        <w:rPr>
          <w:sz w:val="28"/>
        </w:rPr>
        <w:t xml:space="preserve"> 加工前，彻底清洗食材，去除污垢和农药残留。</w:t>
      </w:r>
    </w:p>
    <w:p>
      <w:pPr>
        <w:spacing w:line="360" w:lineRule="auto"/>
        <w:ind w:firstLine="425"/>
      </w:pPr>
      <w:r>
        <w:rPr>
          <w:sz w:val="28"/>
        </w:rPr>
        <w:t xml:space="preserve"> 肉类、禽类和海鲜应彻底煮熟，确保杀灭病菌和寄生虫。</w:t>
      </w:r>
    </w:p>
    <w:p>
      <w:pPr>
        <w:spacing w:line="360" w:lineRule="auto"/>
        <w:ind w:firstLine="425"/>
      </w:pPr>
      <w:r>
        <w:rPr>
          <w:sz w:val="28"/>
        </w:rPr>
        <w:t xml:space="preserve"> 加工过程中，使用清洁的工具和容器，避免污染食品。</w:t>
      </w:r>
    </w:p>
    <w:p>
      <w:pPr>
        <w:spacing w:line="360" w:lineRule="auto"/>
        <w:ind w:firstLine="425"/>
      </w:pPr>
      <w:r>
        <w:rPr>
          <w:sz w:val="28"/>
        </w:rPr>
        <w:t>4、 厨房清洁</w:t>
      </w:r>
    </w:p>
    <w:p>
      <w:pPr>
        <w:spacing w:line="360" w:lineRule="auto"/>
        <w:ind w:firstLine="425"/>
      </w:pPr>
      <w:r>
        <w:rPr>
          <w:sz w:val="28"/>
        </w:rPr>
        <w:t xml:space="preserve"> 每天工作结束后，对厨房进行全面清洁，包括地面、墙壁、炉灶、水槽等。</w:t>
      </w:r>
    </w:p>
    <w:p>
      <w:pPr>
        <w:spacing w:line="360" w:lineRule="auto"/>
        <w:ind w:firstLine="425"/>
      </w:pPr>
      <w:r>
        <w:rPr>
          <w:sz w:val="28"/>
        </w:rPr>
        <w:t xml:space="preserve"> 定期清理抽油烟机和通风管道，防止油污积累。</w:t>
      </w:r>
    </w:p>
    <w:p>
      <w:pPr>
        <w:spacing w:line="360" w:lineRule="auto"/>
        <w:ind w:firstLine="425"/>
      </w:pPr>
      <w:r>
        <w:rPr>
          <w:sz w:val="28"/>
        </w:rPr>
        <w:t xml:space="preserve"> 餐具和厨具应清洗干净并消毒，存放在干燥通风的地方。</w:t>
      </w:r>
    </w:p>
    <w:p>
      <w:pPr>
        <w:spacing w:line="360" w:lineRule="auto"/>
        <w:ind w:firstLine="425"/>
      </w:pPr>
      <w:r>
        <w:rPr>
          <w:sz w:val="28"/>
        </w:rPr>
        <w:t>三、防火与灭火</w:t>
      </w:r>
    </w:p>
    <w:p>
      <w:pPr>
        <w:spacing w:line="360" w:lineRule="auto"/>
        <w:ind w:firstLine="425"/>
      </w:pPr>
      <w:r>
        <w:rPr>
          <w:sz w:val="28"/>
        </w:rPr>
        <w:t>1、 预防火灾</w:t>
      </w:r>
    </w:p>
    <w:p>
      <w:pPr>
        <w:spacing w:line="360" w:lineRule="auto"/>
        <w:ind w:firstLine="425"/>
      </w:pPr>
      <w:r>
        <w:rPr>
          <w:sz w:val="28"/>
        </w:rPr>
        <w:t xml:space="preserve"> 厨房内严禁吸烟，禁止明火作业。</w:t>
      </w:r>
    </w:p>
    <w:p>
      <w:pPr>
        <w:spacing w:line="360" w:lineRule="auto"/>
        <w:ind w:firstLine="425"/>
      </w:pPr>
      <w:r>
        <w:rPr>
          <w:sz w:val="28"/>
        </w:rPr>
        <w:t xml:space="preserve"> 保持厨房通道畅通，不得堆放杂物，便于人员疏散和消防救援。</w:t>
      </w:r>
    </w:p>
    <w:p>
      <w:pPr>
        <w:spacing w:line="360" w:lineRule="auto"/>
        <w:ind w:firstLine="425"/>
      </w:pPr>
      <w:r>
        <w:rPr>
          <w:sz w:val="28"/>
        </w:rPr>
        <w:t xml:space="preserve"> 定期检查电气设备和线路，及时更换老化或损坏的部件。</w:t>
      </w:r>
    </w:p>
    <w:p>
      <w:pPr>
        <w:spacing w:line="360" w:lineRule="auto"/>
        <w:ind w:firstLine="425"/>
      </w:pPr>
      <w:r>
        <w:rPr>
          <w:sz w:val="28"/>
        </w:rPr>
        <w:t>2、 灭火措施</w:t>
      </w:r>
    </w:p>
    <w:p>
      <w:pPr>
        <w:spacing w:line="360" w:lineRule="auto"/>
        <w:ind w:firstLine="425"/>
      </w:pPr>
      <w:r>
        <w:rPr>
          <w:sz w:val="28"/>
        </w:rPr>
        <w:t xml:space="preserve"> 厨房内应配备足够数量的灭火器、灭火毯等消防器材，并定期检查和维护。</w:t>
      </w:r>
    </w:p>
    <w:p>
      <w:pPr>
        <w:spacing w:line="360" w:lineRule="auto"/>
        <w:ind w:firstLine="425"/>
      </w:pPr>
      <w:r>
        <w:rPr>
          <w:sz w:val="28"/>
        </w:rPr>
        <w:t xml:space="preserve"> 一旦发生火灾，应立即关闭燃气阀门和电源，使用灭火器或灭火毯进行灭火，并迅速报警。</w:t>
      </w:r>
    </w:p>
    <w:p>
      <w:pPr>
        <w:spacing w:line="360" w:lineRule="auto"/>
        <w:ind w:firstLine="425"/>
      </w:pPr>
      <w:r>
        <w:rPr>
          <w:sz w:val="28"/>
        </w:rPr>
        <w:t xml:space="preserve"> 在火灾无法控制时，应组织人员有序疏散，避免拥挤和踩踏。</w:t>
      </w:r>
    </w:p>
    <w:p>
      <w:pPr>
        <w:spacing w:line="360" w:lineRule="auto"/>
        <w:ind w:firstLine="425"/>
      </w:pPr>
      <w:r>
        <w:rPr>
          <w:sz w:val="28"/>
        </w:rPr>
        <w:t>四、人员安全与防护</w:t>
      </w:r>
    </w:p>
    <w:p>
      <w:pPr>
        <w:spacing w:line="360" w:lineRule="auto"/>
        <w:ind w:firstLine="425"/>
      </w:pPr>
      <w:r>
        <w:rPr>
          <w:sz w:val="28"/>
        </w:rPr>
        <w:t>1、 个人卫生</w:t>
      </w:r>
    </w:p>
    <w:p>
      <w:pPr>
        <w:spacing w:line="360" w:lineRule="auto"/>
        <w:ind w:firstLine="425"/>
      </w:pPr>
      <w:r>
        <w:rPr>
          <w:sz w:val="28"/>
        </w:rPr>
        <w:t xml:space="preserve"> 厨房工作人员应保持良好的个人卫生习惯，勤洗手、勤剪指甲、勤换工作服。</w:t>
      </w:r>
    </w:p>
    <w:p>
      <w:pPr>
        <w:spacing w:line="360" w:lineRule="auto"/>
        <w:ind w:firstLine="425"/>
      </w:pPr>
      <w:r>
        <w:rPr>
          <w:sz w:val="28"/>
        </w:rPr>
        <w:t xml:space="preserve"> 患有传染性疾病的人员不得从事厨房工作。</w:t>
      </w:r>
    </w:p>
    <w:p>
      <w:pPr>
        <w:spacing w:line="360" w:lineRule="auto"/>
        <w:ind w:firstLine="425"/>
      </w:pPr>
      <w:r>
        <w:rPr>
          <w:sz w:val="28"/>
        </w:rPr>
        <w:t>2、 防护用品</w:t>
      </w:r>
    </w:p>
    <w:p>
      <w:pPr>
        <w:spacing w:line="360" w:lineRule="auto"/>
        <w:ind w:firstLine="425"/>
      </w:pPr>
      <w:r>
        <w:rPr>
          <w:sz w:val="28"/>
        </w:rPr>
        <w:t xml:space="preserve"> 工作人员应佩戴合适的帽子、口罩、手套等防护用品。</w:t>
      </w:r>
    </w:p>
    <w:p>
      <w:pPr>
        <w:spacing w:line="360" w:lineRule="auto"/>
        <w:ind w:firstLine="425"/>
      </w:pPr>
      <w:r>
        <w:rPr>
          <w:sz w:val="28"/>
        </w:rPr>
        <w:t xml:space="preserve"> 处理高温、油腻或刺激性食物时，应佩戴防护眼镜和围裙。</w:t>
      </w:r>
    </w:p>
    <w:p>
      <w:pPr>
        <w:spacing w:line="360" w:lineRule="auto"/>
        <w:ind w:firstLine="425"/>
      </w:pPr>
      <w:r>
        <w:rPr>
          <w:sz w:val="28"/>
        </w:rPr>
        <w:t>3、 防止滑倒与摔伤</w:t>
      </w:r>
    </w:p>
    <w:p>
      <w:pPr>
        <w:spacing w:line="360" w:lineRule="auto"/>
        <w:ind w:firstLine="425"/>
      </w:pPr>
      <w:r>
        <w:rPr>
          <w:sz w:val="28"/>
        </w:rPr>
        <w:t xml:space="preserve"> 保持厨房地面干燥清洁，及时清理积水和油污。</w:t>
      </w:r>
    </w:p>
    <w:p>
      <w:pPr>
        <w:spacing w:line="360" w:lineRule="auto"/>
        <w:ind w:firstLine="425"/>
      </w:pPr>
      <w:r>
        <w:rPr>
          <w:sz w:val="28"/>
        </w:rPr>
        <w:t xml:space="preserve"> 上下楼梯时应小心谨慎，避免奔跑和跳跃。</w:t>
      </w:r>
    </w:p>
    <w:p>
      <w:pPr>
        <w:spacing w:line="360" w:lineRule="auto"/>
        <w:ind w:firstLine="425"/>
      </w:pPr>
      <w:r>
        <w:rPr>
          <w:sz w:val="28"/>
        </w:rPr>
        <w:t>4、 应急处理</w:t>
      </w:r>
    </w:p>
    <w:p>
      <w:pPr>
        <w:spacing w:line="360" w:lineRule="auto"/>
        <w:ind w:firstLine="425"/>
      </w:pPr>
      <w:r>
        <w:rPr>
          <w:sz w:val="28"/>
        </w:rPr>
        <w:t xml:space="preserve"> 对厨房常见的意外伤害，如烫伤、割伤、扭伤等，应掌握基本的应急处理方法。</w:t>
      </w:r>
    </w:p>
    <w:p>
      <w:pPr>
        <w:spacing w:line="360" w:lineRule="auto"/>
        <w:ind w:firstLine="425"/>
      </w:pPr>
      <w:r>
        <w:rPr>
          <w:sz w:val="28"/>
        </w:rPr>
        <w:t xml:space="preserve"> 定期组织员工进行安全培训和应急演练，提高员工的安全意识和应急处理能力。</w:t>
      </w:r>
    </w:p>
    <w:p>
      <w:pPr>
        <w:spacing w:line="360" w:lineRule="auto"/>
        <w:ind w:firstLine="425"/>
      </w:pPr>
      <w:r>
        <w:rPr>
          <w:sz w:val="28"/>
        </w:rPr>
        <w:t>五、其他安全注意事项</w:t>
      </w:r>
    </w:p>
    <w:p>
      <w:pPr>
        <w:spacing w:line="360" w:lineRule="auto"/>
        <w:ind w:firstLine="425"/>
      </w:pPr>
      <w:r>
        <w:rPr>
          <w:sz w:val="28"/>
        </w:rPr>
        <w:t>1、 燃气安全</w:t>
      </w:r>
    </w:p>
    <w:p>
      <w:pPr>
        <w:spacing w:line="360" w:lineRule="auto"/>
        <w:ind w:firstLine="425"/>
      </w:pPr>
      <w:r>
        <w:rPr>
          <w:sz w:val="28"/>
        </w:rPr>
        <w:t xml:space="preserve"> 定期请专业人员检查燃气设备和管道，确保安全运行。</w:t>
      </w:r>
    </w:p>
    <w:p>
      <w:pPr>
        <w:spacing w:line="360" w:lineRule="auto"/>
        <w:ind w:firstLine="425"/>
      </w:pPr>
      <w:r>
        <w:rPr>
          <w:sz w:val="28"/>
        </w:rPr>
        <w:t xml:space="preserve"> 发现燃气泄漏时，应立即打开门窗通风，严禁开关电器和使用明火，并迅速通知燃气公司维修。</w:t>
      </w:r>
    </w:p>
    <w:p>
      <w:pPr>
        <w:spacing w:line="360" w:lineRule="auto"/>
        <w:ind w:firstLine="425"/>
      </w:pPr>
      <w:r>
        <w:rPr>
          <w:sz w:val="28"/>
        </w:rPr>
        <w:t>2、 用水安全</w:t>
      </w:r>
    </w:p>
    <w:p>
      <w:pPr>
        <w:spacing w:line="360" w:lineRule="auto"/>
        <w:ind w:firstLine="425"/>
      </w:pPr>
      <w:r>
        <w:rPr>
          <w:sz w:val="28"/>
        </w:rPr>
        <w:t xml:space="preserve"> 检查水龙头和水管是否漏水，如有问题及时维修。</w:t>
      </w:r>
    </w:p>
    <w:p>
      <w:pPr>
        <w:spacing w:line="360" w:lineRule="auto"/>
        <w:ind w:firstLine="425"/>
      </w:pPr>
      <w:r>
        <w:rPr>
          <w:sz w:val="28"/>
        </w:rPr>
        <w:t xml:space="preserve"> 避免长时间开水龙头，节约用水。</w:t>
      </w:r>
    </w:p>
    <w:p>
      <w:pPr>
        <w:spacing w:line="360" w:lineRule="auto"/>
        <w:ind w:firstLine="425"/>
      </w:pPr>
      <w:r>
        <w:rPr>
          <w:sz w:val="28"/>
        </w:rPr>
        <w:t>3、 设备维护</w:t>
      </w:r>
    </w:p>
    <w:p>
      <w:pPr>
        <w:spacing w:line="360" w:lineRule="auto"/>
        <w:ind w:firstLine="425"/>
      </w:pPr>
      <w:r>
        <w:rPr>
          <w:sz w:val="28"/>
        </w:rPr>
        <w:t xml:space="preserve"> 按照设备的使用说明和维护要求，定期进行保养和维修。</w:t>
      </w:r>
    </w:p>
    <w:p>
      <w:pPr>
        <w:spacing w:line="360" w:lineRule="auto"/>
        <w:ind w:firstLine="425"/>
      </w:pPr>
      <w:r>
        <w:rPr>
          <w:sz w:val="28"/>
        </w:rPr>
        <w:t xml:space="preserve"> 记录设备的维护情况，便于及时发现问题和解决。</w:t>
      </w:r>
    </w:p>
    <w:p>
      <w:pPr>
        <w:spacing w:line="360" w:lineRule="auto"/>
        <w:ind w:firstLine="425"/>
      </w:pPr>
      <w:r>
        <w:rPr>
          <w:sz w:val="28"/>
        </w:rPr>
        <w:t>总之，餐饮厨房的安全操作是至关重要的。每一位厨房工作人员都应牢记安全知识，严格遵守操作规程，共同营造一个安全、卫生、高效的工作环境，为顾客提供优质的餐饮服务。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NzI3ZDJlYTc5YjIwMDc3ZmRjMjQ3ZjU5MzI5ODcifQ=="/>
  </w:docVars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D8B6798"/>
    <w:rsid w:val="4E5C62CB"/>
    <w:rsid w:val="5D5D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6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autoRedefine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autoRedefine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autoRedefine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autoRedefine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autoRedefine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autoRedefine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autoRedefine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autoRedefine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autoRedefine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autoRedefine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autoRedefine/>
    <w:qFormat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PPiXXAUV</dc:creator>
  <cp:lastModifiedBy>PPiXXAUV</cp:lastModifiedBy>
  <dcterms:modified xsi:type="dcterms:W3CDTF">2024-04-12T23:42:18Z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146BD2E8D40646C5938E62ACDB4079B1_12</vt:lpwstr>
  </property>
</Properties>
</file>